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0521262" name="a3a235a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198369" name="a3a235a0-1162-11f1-a65f-c56f5e5b699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7149937" name="f35be87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028253" name="f35be870-1162-11f1-a65f-c56f5e5b69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7236257" name="e274dca0-1163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788740" name="e274dca0-1163-11f1-a65f-c56f5e5b699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960768" name="a202d6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718201" name="a202d620-1165-11f1-a65f-c56f5e5b699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1026847" name="e0d5247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839802" name="e0d52470-1165-11f1-a65f-c56f5e5b699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8334279" name="4a73695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12728" name="4a736950-1166-11f1-a65f-c56f5e5b699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6458828" name="95e2c84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768846" name="95e2c840-1166-11f1-a65f-c56f5e5b699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582733" name="a3f78f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821792" name="a3f78f50-1167-11f1-a65f-c56f5e5b699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4238099" name="af5a99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372226" name="af5a9950-1167-11f1-a65f-c56f5e5b699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2900209" name="79d3550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512627" name="79d35500-1168-11f1-a65f-c56f5e5b699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8700296" name="2c48258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105605" name="2c482580-1169-11f1-a65f-c56f5e5b699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1057110" name="10390af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047229" name="10390af0-116c-11f1-a65f-c56f5e5b699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481453" name="36c890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054225" name="36c89050-116c-11f1-a65f-c56f5e5b699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6650108" name="066250d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345021" name="066250d0-116d-11f1-a65f-c56f5e5b699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7093456" name="76036f0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755107" name="76036f00-116d-11f1-a65f-c56f5e5b699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3011562" name="1408297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943981" name="14082970-116e-11f1-a65f-c56f5e5b699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1284945" name="c2c0672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193368" name="c2c06720-116e-11f1-a65f-c56f5e5b699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2936839" name="1fe74bd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73904" name="1fe74bd0-116f-11f1-a65f-c56f5e5b69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2446210" name="5cd71e8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388961" name="5cd71e80-116f-11f1-a65f-c56f5e5b699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1220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5169097" name="a619b26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060120" name="a619b260-116f-11f1-a65f-c56f5e5b699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9293031" name="ea62c6a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760611" name="ea62c6a0-116f-11f1-a65f-c56f5e5b699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0955780" name="ffb1f21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736848" name="ffb1f210-116f-11f1-a65f-c56f5e5b699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1301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2933916" name="4fc1f68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886445" name="4fc1f680-13c6-11f1-970e-3f05b907f7f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8839780" name="c12efb1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825452" name="c12efb10-13c6-11f1-970e-3f05b907f7f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1309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2085526" name="33a30f60-13c7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223703" name="33a30f60-13c7-11f1-970e-3f05b907f7f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1309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9244534" name="129aae3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056460" name="129aae30-13c8-11f1-970e-3f05b907f7f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4417282" name="af16098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095731" name="af160980-13c8-11f1-970e-3f05b907f7f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1315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0297696" name="ef2089b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857511" name="ef2089b0-13c8-11f1-970e-3f05b907f7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4500681" name="2c744e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265907" name="2c744e50-13c9-11f1-970e-3f05b907f7f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1317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0070193" name="53dc32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530361" name="53dc3250-13c9-11f1-970e-3f05b907f7f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1320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0802357" name="80fb67b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752663" name="80fb67b0-13c9-11f1-970e-3f05b907f7f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439635" name="9e16e1d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476363" name="9e16e1d0-13c9-11f1-970e-3f05b907f7f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9244717" name="c1e9430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281872" name="c1e94300-13c9-11f1-970e-3f05b907f7f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9859485" name="e953e62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40956" name="e953e620-13c9-11f1-970e-3f05b907f7f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248348" name="1ff99d50-13ca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272950" name="1ff99d50-13ca-11f1-970e-3f05b907f7f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6392837" name="dc14572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981417" name="dc145720-13cd-11f1-970e-3f05b907f7f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317488" name="18b3554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377763" name="18b35540-13cf-11f1-970e-3f05b907f7f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8261747" name="355ecf8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574494" name="355ecf80-13cf-11f1-970e-3f05b907f7f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0489023" name="74fbc0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978538" name="74fbc0d0-13cf-11f1-970e-3f05b907f7f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9809072" name="a07ef97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945561" name="a07ef970-13cf-11f1-970e-3f05b907f7f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3108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2605699" name="417c81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629495" name="417c8180-13d0-11f1-970e-3f05b907f7f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5167485" name="693656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657239" name="69365610-13d0-11f1-970e-3f05b907f7f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8169606" name="8248c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620421" name="8248cb10-13d0-11f1-970e-3f05b907f7f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5208640" name="a4da6ee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95997" name="a4da6ee0-13d0-11f1-970e-3f05b907f7f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3206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1963609" name="72659ab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47926" name="72659ab0-13d1-11f1-970e-3f05b907f7f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814234" name="993b50d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21029" name="993b50d0-13d1-11f1-970e-3f05b907f7f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3302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5037054" name="07e42c5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771730" name="07e42c50-13d2-11f1-970e-3f05b907f7f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3307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3084052" name="251b4f50-13d3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793219" name="251b4f50-13d3-11f1-970e-3f05b907f7f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2.Lage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1908261" name="f8d0046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011423" name="f8d00460-1164-11f1-a65f-c56f5e5b699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4029239" name="2241c2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822163" name="2241c220-1165-11f1-a65f-c56f5e5b699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6195219" name="cd70839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433688" name="cd708390-1168-11f1-a65f-c56f5e5b699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0480698" name="4317885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834466" name="43178850-1169-11f1-a65f-c56f5e5b699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6729631" name="16808e6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422478" name="16808e60-116c-11f1-a65f-c56f5e5b699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3143062" name="3d840b4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416533" name="3d840b40-116c-11f1-a65f-c56f5e5b699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3852119" name="583822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069528" name="58382250-116c-11f1-a65f-c56f5e5b699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3335734" name="fc17f28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039065" name="fc17f280-13cc-11f1-970e-3f05b907f7f4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0909759" name="46e3705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78584" name="46e37050-13cd-11f1-970e-3f05b907f7f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4040586" name="62ce32a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147336" name="62ce32a0-13cd-11f1-970e-3f05b907f7f4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0123449" name="8d281b9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204300" name="8d281b90-13cf-11f1-970e-3f05b907f7f4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3107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0565307" name="09b247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763700" name="09b24780-13d0-11f1-970e-3f05b907f7f4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9723776" name="597b201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877102" name="597b2010-13d1-11f1-970e-3f05b907f7f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3309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3139577" name="e0ffb3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782868" name="e0ffb3b0-13d2-11f1-970e-3f05b907f7f4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089614" name="b4522ae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551912" name="b4522ae0-116c-11f1-a65f-c56f5e5b6998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1112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9286383" name="c1e484e0-13c5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057161" name="c1e484e0-13c5-11f1-970e-3f05b907f7f4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3504926" name="6e1d262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672791" name="6e1d2620-13d2-11f1-970e-3f05b907f7f4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9557208" name="c515002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768523" name="c5150020-13cc-11f1-970e-3f05b907f7f4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3003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1105676" name="28169cb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263579" name="28169cb0-13cd-11f1-970e-3f05b907f7f4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6224427" name="984c80d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089013" name="984c80d0-13cd-11f1-970e-3f05b907f7f4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3101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4765144" name="d4a91ec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152504" name="d4a91ec0-13ce-11f1-970e-3f05b907f7f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1357554" name="ff6bc68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508393" name="ff6bc680-13ce-11f1-970e-3f05b907f7f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3104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538057" name="5d466a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640396" name="5d466ad0-13cf-11f1-970e-3f05b907f7f4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3106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9651897" name="29053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256609" name="29053b10-13d0-11f1-970e-3f05b907f7f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4480558" name="93b95cc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54573" name="93b95cc0-13d0-11f1-970e-3f05b907f7f4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0696865" name="e17b855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406803" name="e17b8550-13d0-11f1-970e-3f05b907f7f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8281792" name="3a9b129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178014" name="3a9b1290-13d1-11f1-970e-3f05b907f7f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3206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6150676" name="c105a02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566656" name="c105a020-13d1-11f1-970e-3f05b907f7f4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3308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5585699" name="d0f2d0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615662" name="d0f2d0b0-13d2-11f1-970e-3f05b907f7f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Staubstempel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0526867" name="205c7b90-1bd2-11f1-9777-aba408b3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684378" name="205c7b90-1bd2-11f1-9777-aba408b3b5b9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Staubstempel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3807691" name="742526f0-1bd2-11f1-9777-aba408b3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91950" name="742526f0-1bd2-11f1-9777-aba408b3b5b9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3003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Staubstempel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2453930" name="9cce6490-1bd2-11f1-9777-aba408b3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251536" name="9cce6490-1bd2-11f1-9777-aba408b3b5b9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8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NBP FWH Wände</w:t>
          </w:r>
        </w:p>
        <w:p>
          <w:pPr>
            <w:spacing w:before="0" w:after="0"/>
          </w:pPr>
          <w:r>
            <w:t>751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footer.xml" Type="http://schemas.openxmlformats.org/officeDocument/2006/relationships/footer" Id="rId8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